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Zimmer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5236871" name="e288e3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337156" name="e288e3f0-efb0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4893715" name="e687d6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7879032" name="e687d6f0-efb0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8106042" name="30e7333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1602165" name="30e73330-efb6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3786759" name="3d68cc9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910585" name="3d68cc90-efb6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